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56481372" name="167d0db0-ef6e-11ef-bea8-b7bc92b6842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2422182" name="167d0db0-ef6e-11ef-bea8-b7bc92b6842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Zimmer 415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0607111" name="6ab3e430-ef6e-11ef-aba3-87cc20a488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7718440" name="6ab3e430-ef6e-11ef-aba3-87cc20a48865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 414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7946600" name="a8dc5df0-ef6e-11ef-8a69-796e3ab428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485254" name="a8dc5df0-ef6e-11ef-8a69-796e3ab428a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4420332" name="dc05e6b0-ef6e-11ef-97e2-6b086219b55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731317" name="dc05e6b0-ef6e-11ef-97e2-6b086219b55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 409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8725710" name="49c4b050-ef6f-11ef-9fda-8386dd8a53e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38631" name="49c4b050-ef6f-11ef-9fda-8386dd8a53ee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4.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1060688" name="942b2ac0-ef6f-11ef-915a-dfe1c02b09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641297" name="942b2ac0-ef6f-11ef-915a-dfe1c02b099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 Wäschelager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4726367" name="fefd0da0-ef6f-11ef-aca1-b7bccb685a8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3289264" name="fefd0da0-ef6f-11ef-aca1-b7bccb685a8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Zimmer 315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3103634" name="633aaca0-ef70-11ef-95c4-2b5a092637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1636399" name="633aaca0-ef70-11ef-95c4-2b5a0926373b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Aufenthaltsraum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2526483" name="a1f55440-ef70-11ef-a4bc-73c58a6a47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0478202" name="a1f55440-ef70-11ef-a4bc-73c58a6a473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Zimmer 304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226747" name="e8608530-ef70-11ef-ad80-a927fc9af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993299" name="e8608530-ef70-11ef-ad80-a927fc9aff3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Zimmer 303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3041942" name="24b21c10-ef71-11ef-b2e9-59774a10f93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431806" name="24b21c10-ef71-11ef-b2e9-59774a10f93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3.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61173087" name="74988430-ef71-11ef-8610-b3542ac1e6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078550" name="74988430-ef71-11ef-8610-b3542ac1e6a9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Zimmer 204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34374137" name="c6cb9b70-ef71-11ef-a1a8-3f9d2fb772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981856" name="c6cb9b70-ef71-11ef-a1a8-3f9d2fb7721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216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2028316" name="14459770-ef72-11ef-946d-e39fb8ec15f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3567030" name="14459770-ef72-11ef-946d-e39fb8ec15f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Zimmer 214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5241097" name="80ce2b00-ef72-11ef-b197-51bc629e0d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3933266" name="80ce2b00-ef72-11ef-b197-51bc629e0db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Zimmer 214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4729535" name="a41b2f90-ef72-11ef-b384-ef5671599f4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574679" name="a41b2f90-ef72-11ef-b384-ef5671599f44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Zimmer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9475005" name="00c85060-ef73-11ef-a0e3-3b811d5d6d6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103014" name="00c85060-ef73-11ef-a0e3-3b811d5d6d6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72881415" name="3c806660-ef73-11ef-91ac-7f2bcdaaa75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018586" name="3c806660-ef73-11ef-91ac-7f2bcdaaa75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Kleines Büro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1225032" name="92845bc0-ef73-11ef-989f-cb8d3a1b27b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0391028" name="92845bc0-ef73-11ef-989f-cb8d3a1b27b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Speisesaal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7263105" name="e7db2130-ef73-11ef-be4b-59a532cc7da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4190361" name="e7db2130-ef73-11ef-be4b-59a532cc7da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Gang / Sitzecke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2171983" name="3a1f0150-ef74-11ef-96a9-9384046a5f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3088036" name="3a1f0150-ef74-11ef-96a9-9384046a5f3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Büro BLH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19026322" name="895cf470-ef74-11ef-ace3-6937549ce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279484" name="895cf470-ef74-11ef-ace3-6937549ceb9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8327221" name="d2c25290-ef74-11ef-be1f-950db47705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942297" name="d2c25290-ef74-11ef-be1f-950db477051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Zimmer 102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7996819" name="17d8a1e0-ef75-11ef-a3f0-4790b74f0d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2076283" name="17d8a1e0-ef75-11ef-a3f0-4790b74f0db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Grosser Saal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Fenster links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17483793" name="ce3226a0-ef75-11ef-bdb6-e5f6423a73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727675" name="ce3226a0-ef75-11ef-bdb6-e5f6423a732c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Grosser Saal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Fenster rechts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6433942" name="f44920a0-ef75-11ef-8212-9f3dc34ee3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2375280" name="f44920a0-ef75-11ef-8212-9f3dc34ee3b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Grosser Saal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759233" name="101892c0-ef76-11ef-aa3e-3d5398d67c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848606" name="101892c0-ef76-11ef-aa3e-3d5398d67c3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1429831" name="5b382400-ef76-11ef-a7ef-5d8f3c7eab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658263" name="5b382400-ef76-11ef-a7ef-5d8f3c7eabc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Garderobe Frauen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7968792" name="d64e74a0-ef76-11ef-9480-77e1129b87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94420" name="d64e74a0-ef76-11ef-9480-77e1129b87b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4482670" name="18cfc130-ef77-11ef-b3fc-47b00d3207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233190" name="18cfc130-ef77-11ef-b3fc-47b00d32075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Kanzleistrasse 19, 8004 Zürich </w:t>
          </w:r>
        </w:p>
        <w:p>
          <w:pPr>
            <w:spacing w:before="0" w:after="0"/>
          </w:pPr>
          <w:r>
            <w:t>180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